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2F4" w:rsidRPr="001B510D" w:rsidRDefault="001372F4"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1372F4" w:rsidRPr="00A23F9E" w:rsidTr="00A23F9E">
        <w:tc>
          <w:tcPr>
            <w:tcW w:w="4248" w:type="dxa"/>
          </w:tcPr>
          <w:p w:rsidR="001372F4" w:rsidRPr="00A23F9E" w:rsidRDefault="001372F4" w:rsidP="00A23F9E">
            <w:pPr>
              <w:jc w:val="center"/>
              <w:rPr>
                <w:rFonts w:ascii="Calibri" w:eastAsia="Times New Roman" w:hAnsi="Calibri" w:cs="Calibri"/>
                <w:color w:val="auto"/>
                <w:sz w:val="20"/>
                <w:szCs w:val="20"/>
                <w:lang w:eastAsia="en-US"/>
              </w:rPr>
            </w:pPr>
          </w:p>
        </w:tc>
        <w:tc>
          <w:tcPr>
            <w:tcW w:w="5641" w:type="dxa"/>
          </w:tcPr>
          <w:p w:rsidR="001372F4" w:rsidRPr="00A23F9E" w:rsidRDefault="001372F4" w:rsidP="00A23F9E">
            <w:pPr>
              <w:jc w:val="center"/>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ЗАТВЕРДЖЕНО</w:t>
            </w:r>
          </w:p>
          <w:p w:rsidR="001372F4" w:rsidRPr="00A23F9E" w:rsidRDefault="001372F4" w:rsidP="00A23F9E">
            <w:pPr>
              <w:jc w:val="center"/>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Рішення девʹятої сесії</w:t>
            </w:r>
          </w:p>
          <w:p w:rsidR="001372F4" w:rsidRPr="00A23F9E" w:rsidRDefault="001372F4" w:rsidP="00A23F9E">
            <w:pPr>
              <w:jc w:val="center"/>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районної ради сьомого скликання</w:t>
            </w:r>
          </w:p>
          <w:p w:rsidR="001372F4" w:rsidRPr="00A23F9E" w:rsidRDefault="001372F4" w:rsidP="00A23F9E">
            <w:pPr>
              <w:jc w:val="center"/>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________________2016 № __</w:t>
            </w:r>
          </w:p>
          <w:p w:rsidR="001372F4" w:rsidRPr="00A23F9E" w:rsidRDefault="001372F4" w:rsidP="00A23F9E">
            <w:pPr>
              <w:ind w:firstLine="507"/>
              <w:jc w:val="both"/>
              <w:rPr>
                <w:rFonts w:ascii="Times New Roman" w:eastAsia="Times New Roman" w:hAnsi="Times New Roman" w:cs="Times New Roman"/>
                <w:color w:val="auto"/>
                <w:sz w:val="28"/>
                <w:szCs w:val="28"/>
                <w:lang w:eastAsia="ru-RU"/>
              </w:rPr>
            </w:pPr>
          </w:p>
          <w:p w:rsidR="001372F4" w:rsidRPr="00A23F9E" w:rsidRDefault="001372F4" w:rsidP="00A23F9E">
            <w:pPr>
              <w:ind w:firstLine="507"/>
              <w:jc w:val="both"/>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Голова районної ради</w:t>
            </w:r>
          </w:p>
          <w:p w:rsidR="001372F4" w:rsidRPr="00A23F9E" w:rsidRDefault="001372F4" w:rsidP="00A23F9E">
            <w:pPr>
              <w:ind w:firstLine="507"/>
              <w:jc w:val="center"/>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ab/>
            </w:r>
            <w:r w:rsidRPr="00A23F9E">
              <w:rPr>
                <w:rFonts w:ascii="Times New Roman" w:eastAsia="Times New Roman" w:hAnsi="Times New Roman" w:cs="Times New Roman"/>
                <w:color w:val="auto"/>
                <w:sz w:val="28"/>
                <w:szCs w:val="28"/>
                <w:lang w:eastAsia="ru-RU"/>
              </w:rPr>
              <w:tab/>
            </w:r>
            <w:r w:rsidRPr="00A23F9E">
              <w:rPr>
                <w:rFonts w:ascii="Times New Roman" w:eastAsia="Times New Roman" w:hAnsi="Times New Roman" w:cs="Times New Roman"/>
                <w:color w:val="auto"/>
                <w:sz w:val="28"/>
                <w:szCs w:val="28"/>
                <w:lang w:eastAsia="ru-RU"/>
              </w:rPr>
              <w:tab/>
              <w:t xml:space="preserve">                                        </w:t>
            </w:r>
          </w:p>
          <w:p w:rsidR="001372F4" w:rsidRPr="00A23F9E" w:rsidRDefault="001372F4" w:rsidP="00A23F9E">
            <w:pPr>
              <w:ind w:firstLine="507"/>
              <w:jc w:val="center"/>
              <w:rPr>
                <w:rFonts w:ascii="Times New Roman" w:eastAsia="Times New Roman" w:hAnsi="Times New Roman" w:cs="Times New Roman"/>
                <w:color w:val="auto"/>
                <w:sz w:val="28"/>
                <w:szCs w:val="28"/>
                <w:lang w:eastAsia="ru-RU"/>
              </w:rPr>
            </w:pPr>
            <w:r w:rsidRPr="00A23F9E">
              <w:rPr>
                <w:rFonts w:ascii="Times New Roman" w:eastAsia="Times New Roman" w:hAnsi="Times New Roman" w:cs="Times New Roman"/>
                <w:color w:val="auto"/>
                <w:sz w:val="28"/>
                <w:szCs w:val="28"/>
                <w:lang w:eastAsia="ru-RU"/>
              </w:rPr>
              <w:t xml:space="preserve">                        ___________Д.С.Калінін</w:t>
            </w:r>
          </w:p>
        </w:tc>
      </w:tr>
    </w:tbl>
    <w:p w:rsidR="001372F4" w:rsidRPr="00A23F9E" w:rsidRDefault="001372F4" w:rsidP="00A80979">
      <w:pPr>
        <w:pStyle w:val="BodyText"/>
        <w:shd w:val="clear" w:color="auto" w:fill="auto"/>
        <w:spacing w:line="240" w:lineRule="auto"/>
        <w:ind w:left="6237" w:firstLine="0"/>
        <w:rPr>
          <w:sz w:val="28"/>
          <w:szCs w:val="28"/>
        </w:rPr>
      </w:pPr>
    </w:p>
    <w:p w:rsidR="001372F4" w:rsidRDefault="001372F4" w:rsidP="00A80979">
      <w:pPr>
        <w:pStyle w:val="BodyText"/>
        <w:shd w:val="clear" w:color="auto" w:fill="auto"/>
        <w:spacing w:line="240" w:lineRule="auto"/>
        <w:ind w:left="6237" w:firstLine="0"/>
        <w:rPr>
          <w:sz w:val="28"/>
          <w:szCs w:val="28"/>
          <w:lang w:val="uk-UA"/>
        </w:rPr>
      </w:pPr>
    </w:p>
    <w:p w:rsidR="001372F4" w:rsidRDefault="001372F4" w:rsidP="00A80979">
      <w:pPr>
        <w:pStyle w:val="BodyText"/>
        <w:shd w:val="clear" w:color="auto" w:fill="auto"/>
        <w:spacing w:line="240" w:lineRule="auto"/>
        <w:ind w:left="6237" w:firstLine="0"/>
        <w:rPr>
          <w:sz w:val="28"/>
          <w:szCs w:val="28"/>
          <w:lang w:val="uk-UA"/>
        </w:rPr>
      </w:pPr>
    </w:p>
    <w:p w:rsidR="001372F4" w:rsidRDefault="001372F4" w:rsidP="00A80979">
      <w:pPr>
        <w:pStyle w:val="BodyText"/>
        <w:shd w:val="clear" w:color="auto" w:fill="auto"/>
        <w:spacing w:line="240" w:lineRule="auto"/>
        <w:ind w:left="6237" w:firstLine="0"/>
        <w:rPr>
          <w:sz w:val="28"/>
          <w:szCs w:val="28"/>
          <w:lang w:val="uk-UA"/>
        </w:rPr>
      </w:pPr>
    </w:p>
    <w:p w:rsidR="001372F4" w:rsidRDefault="001372F4" w:rsidP="00A80979">
      <w:pPr>
        <w:pStyle w:val="BodyText"/>
        <w:shd w:val="clear" w:color="auto" w:fill="auto"/>
        <w:spacing w:line="240" w:lineRule="auto"/>
        <w:ind w:left="6237" w:firstLine="0"/>
        <w:rPr>
          <w:sz w:val="28"/>
          <w:szCs w:val="28"/>
          <w:lang w:val="uk-UA"/>
        </w:rPr>
      </w:pPr>
    </w:p>
    <w:p w:rsidR="001372F4" w:rsidRDefault="001372F4" w:rsidP="00A80979">
      <w:pPr>
        <w:pStyle w:val="BodyText"/>
        <w:shd w:val="clear" w:color="auto" w:fill="auto"/>
        <w:spacing w:line="240" w:lineRule="auto"/>
        <w:ind w:left="6237" w:firstLine="0"/>
        <w:rPr>
          <w:sz w:val="28"/>
          <w:szCs w:val="28"/>
          <w:lang w:val="uk-UA"/>
        </w:rPr>
      </w:pPr>
    </w:p>
    <w:p w:rsidR="001372F4" w:rsidRPr="001B510D" w:rsidRDefault="001372F4" w:rsidP="00A80979">
      <w:pPr>
        <w:pStyle w:val="BodyText"/>
        <w:shd w:val="clear" w:color="auto" w:fill="auto"/>
        <w:spacing w:line="240" w:lineRule="auto"/>
        <w:ind w:left="6237" w:firstLine="0"/>
        <w:rPr>
          <w:sz w:val="28"/>
          <w:szCs w:val="28"/>
          <w:lang w:val="uk-UA"/>
        </w:rPr>
      </w:pPr>
    </w:p>
    <w:p w:rsidR="001372F4" w:rsidRPr="001B510D" w:rsidRDefault="001372F4" w:rsidP="00A80979">
      <w:pPr>
        <w:pStyle w:val="BodyText"/>
        <w:shd w:val="clear" w:color="auto" w:fill="auto"/>
        <w:spacing w:line="240" w:lineRule="auto"/>
        <w:ind w:left="6237" w:firstLine="0"/>
        <w:rPr>
          <w:sz w:val="28"/>
          <w:szCs w:val="28"/>
          <w:lang w:val="uk-UA"/>
        </w:rPr>
      </w:pPr>
    </w:p>
    <w:p w:rsidR="001372F4" w:rsidRPr="001B510D" w:rsidRDefault="001372F4" w:rsidP="00A80979">
      <w:pPr>
        <w:pStyle w:val="BodyText"/>
        <w:shd w:val="clear" w:color="auto" w:fill="auto"/>
        <w:spacing w:line="240" w:lineRule="auto"/>
        <w:ind w:left="6237" w:firstLine="0"/>
        <w:rPr>
          <w:sz w:val="28"/>
          <w:szCs w:val="28"/>
          <w:lang w:val="uk-UA"/>
        </w:rPr>
      </w:pPr>
    </w:p>
    <w:p w:rsidR="001372F4" w:rsidRPr="001B510D" w:rsidRDefault="001372F4" w:rsidP="00A80979">
      <w:pPr>
        <w:pStyle w:val="BodyText"/>
        <w:shd w:val="clear" w:color="auto" w:fill="auto"/>
        <w:spacing w:line="240" w:lineRule="auto"/>
        <w:ind w:left="6237" w:firstLine="0"/>
        <w:rPr>
          <w:sz w:val="28"/>
          <w:szCs w:val="28"/>
          <w:lang w:val="uk-UA"/>
        </w:rPr>
      </w:pPr>
    </w:p>
    <w:p w:rsidR="001372F4" w:rsidRPr="001B510D" w:rsidRDefault="001372F4" w:rsidP="00A80979">
      <w:pPr>
        <w:pStyle w:val="BodyText"/>
        <w:shd w:val="clear" w:color="auto" w:fill="auto"/>
        <w:spacing w:line="240" w:lineRule="auto"/>
        <w:ind w:left="6237" w:firstLine="0"/>
        <w:rPr>
          <w:sz w:val="28"/>
          <w:szCs w:val="28"/>
          <w:lang w:val="uk-UA"/>
        </w:rPr>
      </w:pPr>
    </w:p>
    <w:p w:rsidR="001372F4" w:rsidRPr="001B510D" w:rsidRDefault="001372F4" w:rsidP="001B510D">
      <w:pPr>
        <w:jc w:val="center"/>
        <w:rPr>
          <w:rFonts w:ascii="Times New Roman" w:hAnsi="Times New Roman"/>
          <w:b/>
          <w:spacing w:val="-11"/>
          <w:sz w:val="28"/>
          <w:szCs w:val="28"/>
        </w:rPr>
      </w:pPr>
      <w:r w:rsidRPr="001B510D">
        <w:rPr>
          <w:rFonts w:ascii="Times New Roman" w:hAnsi="Times New Roman"/>
          <w:b/>
          <w:spacing w:val="-11"/>
          <w:sz w:val="28"/>
          <w:szCs w:val="28"/>
        </w:rPr>
        <w:t>СТАТУТ</w:t>
      </w:r>
    </w:p>
    <w:p w:rsidR="001372F4" w:rsidRPr="001B510D" w:rsidRDefault="001372F4" w:rsidP="001B510D">
      <w:pPr>
        <w:jc w:val="center"/>
        <w:rPr>
          <w:rFonts w:ascii="Times New Roman" w:hAnsi="Times New Roman"/>
          <w:b/>
          <w:spacing w:val="-11"/>
          <w:sz w:val="28"/>
          <w:szCs w:val="28"/>
        </w:rPr>
      </w:pPr>
      <w:r w:rsidRPr="001B510D">
        <w:rPr>
          <w:rFonts w:ascii="Times New Roman" w:hAnsi="Times New Roman"/>
          <w:b/>
          <w:spacing w:val="-11"/>
          <w:sz w:val="28"/>
          <w:szCs w:val="28"/>
        </w:rPr>
        <w:t>КОМУНАЛЬНОГО ЗАКЛАДУ</w:t>
      </w:r>
    </w:p>
    <w:p w:rsidR="001372F4" w:rsidRPr="001B510D" w:rsidRDefault="001372F4" w:rsidP="001B510D">
      <w:pPr>
        <w:jc w:val="center"/>
        <w:rPr>
          <w:rFonts w:ascii="Times New Roman" w:hAnsi="Times New Roman"/>
          <w:b/>
          <w:spacing w:val="-11"/>
          <w:sz w:val="28"/>
          <w:szCs w:val="28"/>
        </w:rPr>
      </w:pPr>
      <w:r w:rsidRPr="001B510D">
        <w:rPr>
          <w:rFonts w:ascii="Times New Roman" w:hAnsi="Times New Roman"/>
          <w:b/>
          <w:spacing w:val="-11"/>
          <w:sz w:val="28"/>
          <w:szCs w:val="28"/>
        </w:rPr>
        <w:t>«СТЕПНОГІРСЬКА ЗАГАЛЬНООСВІТНЯ ШКОЛА І-ІІІ СТУПЕНІВ»</w:t>
      </w:r>
    </w:p>
    <w:p w:rsidR="001372F4" w:rsidRPr="001B510D" w:rsidRDefault="001372F4" w:rsidP="001B510D">
      <w:pPr>
        <w:jc w:val="center"/>
        <w:rPr>
          <w:rFonts w:ascii="Times New Roman" w:hAnsi="Times New Roman"/>
          <w:b/>
          <w:spacing w:val="-11"/>
          <w:sz w:val="28"/>
          <w:szCs w:val="28"/>
        </w:rPr>
      </w:pPr>
      <w:r w:rsidRPr="001B510D">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10D">
        <w:rPr>
          <w:rFonts w:ascii="Times New Roman" w:hAnsi="Times New Roman"/>
          <w:b/>
          <w:spacing w:val="-11"/>
          <w:sz w:val="28"/>
          <w:szCs w:val="28"/>
        </w:rPr>
        <w:t>ЗАПОРІЗЬКОЇ ОБЛАСТІ</w:t>
      </w:r>
    </w:p>
    <w:p w:rsidR="001372F4" w:rsidRPr="001B510D" w:rsidRDefault="001372F4" w:rsidP="001B510D">
      <w:pPr>
        <w:jc w:val="center"/>
        <w:rPr>
          <w:rFonts w:ascii="Times New Roman" w:hAnsi="Times New Roman"/>
          <w:b/>
          <w:spacing w:val="-11"/>
          <w:sz w:val="28"/>
          <w:szCs w:val="28"/>
        </w:rPr>
      </w:pPr>
      <w:r w:rsidRPr="001B510D">
        <w:rPr>
          <w:rFonts w:ascii="Times New Roman" w:hAnsi="Times New Roman"/>
          <w:b/>
          <w:spacing w:val="-11"/>
          <w:sz w:val="28"/>
          <w:szCs w:val="28"/>
        </w:rPr>
        <w:t>(</w:t>
      </w:r>
      <w:r w:rsidRPr="001B510D">
        <w:rPr>
          <w:rFonts w:ascii="Times New Roman" w:hAnsi="Times New Roman"/>
          <w:b/>
          <w:spacing w:val="-11"/>
          <w:sz w:val="28"/>
        </w:rPr>
        <w:t>нова редакція</w:t>
      </w:r>
      <w:r w:rsidRPr="001B510D">
        <w:rPr>
          <w:rFonts w:ascii="Times New Roman" w:hAnsi="Times New Roman"/>
          <w:b/>
          <w:spacing w:val="-11"/>
          <w:sz w:val="28"/>
          <w:szCs w:val="28"/>
        </w:rPr>
        <w:t>)</w:t>
      </w:r>
    </w:p>
    <w:p w:rsidR="001372F4" w:rsidRDefault="001372F4" w:rsidP="00A80979">
      <w:pPr>
        <w:pStyle w:val="BodyText"/>
        <w:shd w:val="clear" w:color="auto" w:fill="auto"/>
        <w:spacing w:line="240" w:lineRule="auto"/>
        <w:ind w:firstLine="0"/>
        <w:jc w:val="both"/>
        <w:rPr>
          <w:rStyle w:val="11"/>
          <w:strike/>
          <w:sz w:val="28"/>
          <w:szCs w:val="28"/>
          <w:lang w:val="uk-UA" w:eastAsia="uk-UA"/>
        </w:rPr>
      </w:pPr>
    </w:p>
    <w:p w:rsidR="001372F4" w:rsidRPr="001B510D" w:rsidRDefault="001372F4" w:rsidP="00A80979">
      <w:pPr>
        <w:pStyle w:val="BodyText"/>
        <w:shd w:val="clear" w:color="auto" w:fill="auto"/>
        <w:spacing w:line="240" w:lineRule="auto"/>
        <w:ind w:firstLine="0"/>
        <w:jc w:val="both"/>
        <w:rPr>
          <w:rStyle w:val="11"/>
          <w:strike/>
          <w:sz w:val="28"/>
          <w:szCs w:val="28"/>
          <w:lang w:val="uk-UA"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Default="001372F4" w:rsidP="00A80979">
      <w:pPr>
        <w:pStyle w:val="BodyText"/>
        <w:shd w:val="clear" w:color="auto" w:fill="auto"/>
        <w:spacing w:line="240" w:lineRule="auto"/>
        <w:ind w:firstLine="0"/>
        <w:jc w:val="both"/>
        <w:rPr>
          <w:rStyle w:val="11"/>
          <w:strike/>
          <w:sz w:val="28"/>
          <w:szCs w:val="28"/>
          <w:lang w:eastAsia="uk-UA"/>
        </w:rPr>
      </w:pPr>
    </w:p>
    <w:p w:rsidR="001372F4" w:rsidRPr="00BB1A44" w:rsidRDefault="001372F4" w:rsidP="00A80979">
      <w:pPr>
        <w:pStyle w:val="BodyText"/>
        <w:shd w:val="clear" w:color="auto" w:fill="auto"/>
        <w:spacing w:line="240" w:lineRule="auto"/>
        <w:ind w:firstLine="0"/>
        <w:jc w:val="both"/>
        <w:rPr>
          <w:rStyle w:val="11"/>
          <w:strike/>
          <w:sz w:val="28"/>
          <w:szCs w:val="28"/>
          <w:lang w:val="uk-UA" w:eastAsia="uk-UA"/>
        </w:rPr>
      </w:pPr>
    </w:p>
    <w:p w:rsidR="001372F4" w:rsidRPr="003E3CE1" w:rsidRDefault="001372F4" w:rsidP="00BB1A4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1372F4" w:rsidRDefault="001372F4" w:rsidP="00BB1A4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1372F4" w:rsidRPr="00BB1A44" w:rsidRDefault="001372F4" w:rsidP="00A80979">
      <w:pPr>
        <w:pStyle w:val="BodyText"/>
        <w:shd w:val="clear" w:color="auto" w:fill="auto"/>
        <w:spacing w:line="240" w:lineRule="auto"/>
        <w:ind w:firstLine="0"/>
        <w:jc w:val="both"/>
        <w:rPr>
          <w:rStyle w:val="11"/>
          <w:strike/>
          <w:sz w:val="28"/>
          <w:szCs w:val="28"/>
          <w:lang w:val="uk-UA" w:eastAsia="uk-UA"/>
        </w:rPr>
      </w:pPr>
    </w:p>
    <w:p w:rsidR="001372F4" w:rsidRPr="00A80979" w:rsidRDefault="001372F4"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1372F4"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1.1. КОМУНАЛЬНИЙ ЗАКЛАД «СТЕПНОГІРСЬКА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22.08.2002 № 446/01</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1B4BCF">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w:t>
      </w:r>
      <w:r>
        <w:rPr>
          <w:rFonts w:ascii="Times New Roman" w:hAnsi="Times New Roman" w:cs="Times New Roman"/>
          <w:color w:val="auto"/>
          <w:sz w:val="28"/>
          <w:szCs w:val="28"/>
          <w:lang w:eastAsia="ru-RU"/>
        </w:rPr>
        <w:t xml:space="preserve"> </w:t>
      </w:r>
      <w:r>
        <w:rPr>
          <w:rFonts w:ascii="Times New Roman" w:hAnsi="Times New Roman" w:cs="Times New Roman"/>
          <w:sz w:val="28"/>
          <w:szCs w:val="28"/>
        </w:rPr>
        <w:t>01.02.2005</w:t>
      </w:r>
      <w:r w:rsidRPr="001B510D">
        <w:rPr>
          <w:rFonts w:ascii="Times New Roman" w:hAnsi="Times New Roman" w:cs="Times New Roman"/>
          <w:sz w:val="28"/>
          <w:szCs w:val="28"/>
        </w:rPr>
        <w:t xml:space="preserve"> № 10801050001000096</w:t>
      </w:r>
      <w:r>
        <w:rPr>
          <w:rFonts w:ascii="Times New Roman" w:hAnsi="Times New Roman" w:cs="Times New Roman"/>
          <w:sz w:val="28"/>
          <w:szCs w:val="28"/>
        </w:rPr>
        <w:t xml:space="preserve">; </w:t>
      </w:r>
      <w:r w:rsidRPr="003E3CE1">
        <w:rPr>
          <w:rFonts w:ascii="Times New Roman" w:hAnsi="Times New Roman" w:cs="Times New Roman"/>
          <w:color w:val="auto"/>
          <w:sz w:val="28"/>
          <w:szCs w:val="28"/>
          <w:lang w:eastAsia="ru-RU"/>
        </w:rPr>
        <w:t>рішенн</w:t>
      </w:r>
      <w:r>
        <w:rPr>
          <w:rFonts w:ascii="Times New Roman" w:hAnsi="Times New Roman" w:cs="Times New Roman"/>
          <w:color w:val="auto"/>
          <w:sz w:val="28"/>
          <w:szCs w:val="28"/>
          <w:lang w:eastAsia="ru-RU"/>
        </w:rPr>
        <w:t xml:space="preserve">ям сесії районної ради від 27.09.2013 № </w:t>
      </w:r>
      <w:r w:rsidRPr="003E3CE1">
        <w:rPr>
          <w:rFonts w:ascii="Times New Roman" w:hAnsi="Times New Roman" w:cs="Times New Roman"/>
          <w:color w:val="auto"/>
          <w:sz w:val="28"/>
          <w:szCs w:val="28"/>
          <w:lang w:eastAsia="ru-RU"/>
        </w:rPr>
        <w:t xml:space="preserve">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18.10.2013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 xml:space="preserve">10801050009000096;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 xml:space="preserve"> 10801050011000096.</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1.6. Повне найменування: </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КОМУНАЛЬНИЙ ЗАКЛАД «СТЕПНОГІРСЬКА ЗАГАЛЬНООСВІТНЯ ШКОЛА І-ІІІ СТУПЕНІВ» ВАСИЛІВСЬКОЇ РАЙОННОЇ РАДИ ЗАПОРІЗЬКОЇ ОБЛАСТІ;</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КОМУНАЛЬНОЕ ЗАВЕДЕНИЕ «СТЕПНОГОРСКАЯ ОБЩЕОБРАЗОВАТЕЛЬНАЯ ШКОЛА І-ІІІ СТУПЕНЕЙ» ВАСИЛЬЕВСКОГО РАЙОННОГО СОВЕТА ЗАПОРОЖСКОЙ ОБЛАСТИ.</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Скорочене найменування :</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КЗ «Степногірська ЗОШ І-ІІІ ст.»ВРР ЗО</w:t>
      </w: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КЗ «Степногорская ООШ І-ІІІ ст.» ВРС ЗО</w:t>
      </w:r>
    </w:p>
    <w:p w:rsidR="001372F4"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1B510D">
        <w:rPr>
          <w:rFonts w:ascii="Times New Roman" w:hAnsi="Times New Roman" w:cs="Times New Roman"/>
          <w:sz w:val="28"/>
          <w:szCs w:val="28"/>
        </w:rPr>
        <w:t>71611, Запорізька область, Василівський район, смт. Степногірськ, вул. Лесі Українки, 2</w:t>
      </w:r>
      <w:r>
        <w:rPr>
          <w:rFonts w:ascii="Times New Roman" w:hAnsi="Times New Roman" w:cs="Times New Roman"/>
          <w:sz w:val="28"/>
          <w:szCs w:val="28"/>
        </w:rPr>
        <w:t>.</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1372F4" w:rsidRPr="00D5692B" w:rsidRDefault="001372F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1372F4" w:rsidRPr="00D5692B" w:rsidRDefault="001372F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372F4" w:rsidRPr="00D5692B" w:rsidRDefault="001372F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1.14. </w:t>
      </w:r>
      <w:r w:rsidRPr="00D5692B">
        <w:rPr>
          <w:rFonts w:ascii="Times New Roman" w:hAnsi="Times New Roman" w:cs="Times New Roman"/>
          <w:spacing w:val="-11"/>
          <w:sz w:val="28"/>
          <w:szCs w:val="28"/>
        </w:rPr>
        <w:t>Навчальний заклад має право:</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pacing w:val="-11"/>
          <w:sz w:val="28"/>
          <w:szCs w:val="28"/>
        </w:rPr>
        <w:t>рахуванням державних стандартів;</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1372F4" w:rsidRPr="00D5692B" w:rsidRDefault="001372F4"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1372F4" w:rsidRPr="00D5692B" w:rsidRDefault="001372F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1372F4" w:rsidRPr="00D5692B" w:rsidRDefault="001372F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1.15</w:t>
      </w:r>
      <w:r w:rsidRPr="00D5692B">
        <w:rPr>
          <w:rFonts w:ascii="Times New Roman" w:hAnsi="Times New Roman" w:cs="Times New Roman"/>
          <w:spacing w:val="-11"/>
          <w:sz w:val="28"/>
          <w:szCs w:val="28"/>
        </w:rPr>
        <w:t>.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372F4" w:rsidRPr="00D5692B" w:rsidRDefault="001372F4"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1.16</w:t>
      </w:r>
      <w:r w:rsidRPr="00D5692B">
        <w:rPr>
          <w:rFonts w:ascii="Times New Roman" w:hAnsi="Times New Roman" w:cs="Times New Roman"/>
          <w:spacing w:val="-11"/>
          <w:sz w:val="28"/>
          <w:szCs w:val="28"/>
        </w:rPr>
        <w:t>.</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1372F4" w:rsidRPr="00D5692B" w:rsidRDefault="001372F4" w:rsidP="001B510D">
      <w:pPr>
        <w:jc w:val="both"/>
        <w:rPr>
          <w:rFonts w:ascii="Times New Roman" w:hAnsi="Times New Roman" w:cs="Times New Roman"/>
          <w:spacing w:val="-11"/>
          <w:sz w:val="28"/>
          <w:szCs w:val="28"/>
        </w:rPr>
      </w:pPr>
    </w:p>
    <w:p w:rsidR="001372F4" w:rsidRPr="00215BB2" w:rsidRDefault="001372F4" w:rsidP="001B510D">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1372F4" w:rsidRPr="00215BB2" w:rsidRDefault="001372F4" w:rsidP="001B510D">
      <w:pPr>
        <w:jc w:val="both"/>
        <w:rPr>
          <w:rFonts w:ascii="Times New Roman" w:hAnsi="Times New Roman" w:cs="Times New Roman"/>
          <w:sz w:val="28"/>
          <w:szCs w:val="28"/>
        </w:rPr>
      </w:pP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1372F4" w:rsidRPr="00215BB2" w:rsidRDefault="001372F4" w:rsidP="001B510D">
      <w:pPr>
        <w:jc w:val="both"/>
        <w:rPr>
          <w:rFonts w:ascii="Times New Roman" w:hAnsi="Times New Roman" w:cs="Times New Roman"/>
          <w:sz w:val="28"/>
          <w:szCs w:val="28"/>
        </w:rPr>
      </w:pPr>
    </w:p>
    <w:p w:rsidR="001372F4" w:rsidRPr="00215BB2" w:rsidRDefault="001372F4" w:rsidP="001B510D">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1372F4" w:rsidRPr="00215BB2" w:rsidRDefault="001372F4" w:rsidP="001B510D">
      <w:pPr>
        <w:jc w:val="both"/>
        <w:rPr>
          <w:rFonts w:ascii="Times New Roman" w:hAnsi="Times New Roman" w:cs="Times New Roman"/>
          <w:sz w:val="28"/>
          <w:szCs w:val="28"/>
        </w:rPr>
      </w:pP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372F4"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215BB2">
        <w:rPr>
          <w:rFonts w:ascii="Times New Roman" w:hAnsi="Times New Roman" w:cs="Times New Roman"/>
          <w:sz w:val="28"/>
          <w:szCs w:val="28"/>
        </w:rPr>
        <w:t xml:space="preserve"> правилами внутрішнього розпорядку та цим Статутом.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372F4" w:rsidRPr="00215BB2" w:rsidRDefault="001372F4" w:rsidP="001B510D">
      <w:pPr>
        <w:jc w:val="both"/>
        <w:rPr>
          <w:rFonts w:ascii="Times New Roman" w:hAnsi="Times New Roman" w:cs="Times New Roman"/>
          <w:sz w:val="28"/>
          <w:szCs w:val="28"/>
        </w:rPr>
      </w:pPr>
    </w:p>
    <w:p w:rsidR="001372F4" w:rsidRPr="00215BB2" w:rsidRDefault="001372F4" w:rsidP="001B510D">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1372F4" w:rsidRPr="00215BB2" w:rsidRDefault="001372F4" w:rsidP="001B510D">
      <w:pPr>
        <w:jc w:val="both"/>
        <w:rPr>
          <w:rFonts w:ascii="Times New Roman" w:hAnsi="Times New Roman" w:cs="Times New Roman"/>
          <w:sz w:val="28"/>
          <w:szCs w:val="28"/>
        </w:rPr>
      </w:pP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372F4"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1372F4" w:rsidRPr="00215BB2"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372F4" w:rsidRPr="00215BB2" w:rsidRDefault="001372F4"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372F4" w:rsidRPr="00215BB2" w:rsidRDefault="001372F4" w:rsidP="001B510D">
      <w:pPr>
        <w:jc w:val="both"/>
        <w:rPr>
          <w:rFonts w:ascii="Times New Roman" w:hAnsi="Times New Roman" w:cs="Times New Roman"/>
          <w:sz w:val="28"/>
          <w:szCs w:val="28"/>
        </w:rPr>
      </w:pPr>
    </w:p>
    <w:p w:rsidR="001372F4" w:rsidRPr="001D561E" w:rsidRDefault="001372F4" w:rsidP="001B510D">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372F4" w:rsidRPr="001D561E" w:rsidRDefault="001372F4" w:rsidP="001B510D">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372F4" w:rsidRPr="003E3CE1" w:rsidRDefault="001372F4" w:rsidP="00BB1A44">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1372F4"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372F4" w:rsidRPr="001D561E" w:rsidRDefault="001372F4" w:rsidP="00BB1A44">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372F4" w:rsidRPr="001D561E" w:rsidRDefault="001372F4" w:rsidP="001B510D">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372F4" w:rsidRPr="001D561E" w:rsidRDefault="001372F4"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372F4" w:rsidRPr="001D561E" w:rsidRDefault="001372F4" w:rsidP="001B510D">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372F4" w:rsidRPr="001D561E" w:rsidRDefault="001372F4" w:rsidP="001B510D">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372F4" w:rsidRPr="001D561E" w:rsidRDefault="001372F4" w:rsidP="001B510D">
      <w:pPr>
        <w:jc w:val="both"/>
        <w:rPr>
          <w:rFonts w:ascii="Times New Roman" w:hAnsi="Times New Roman" w:cs="Times New Roman"/>
          <w:sz w:val="28"/>
          <w:szCs w:val="28"/>
        </w:rPr>
      </w:pP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372F4" w:rsidRPr="001D561E" w:rsidRDefault="001372F4"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372F4" w:rsidRPr="001D561E"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372F4"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 xml:space="preserve">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 </w:t>
      </w:r>
    </w:p>
    <w:p w:rsidR="001372F4" w:rsidRPr="001D561E"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372F4" w:rsidRPr="001D561E" w:rsidRDefault="001372F4"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372F4" w:rsidRPr="001D561E" w:rsidRDefault="001372F4" w:rsidP="00C03223">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372F4" w:rsidRDefault="001372F4" w:rsidP="001B510D">
      <w:pPr>
        <w:jc w:val="both"/>
        <w:rPr>
          <w:rFonts w:ascii="Times New Roman" w:hAnsi="Times New Roman" w:cs="Times New Roman"/>
          <w:sz w:val="28"/>
          <w:szCs w:val="28"/>
        </w:rPr>
      </w:pPr>
    </w:p>
    <w:p w:rsidR="001372F4" w:rsidRPr="00EC444B" w:rsidRDefault="001372F4" w:rsidP="001B510D">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372F4" w:rsidRPr="00EC444B" w:rsidRDefault="001372F4" w:rsidP="001B510D">
      <w:pPr>
        <w:pStyle w:val="NormalWeb"/>
        <w:spacing w:after="0"/>
        <w:ind w:firstLine="798"/>
        <w:jc w:val="both"/>
        <w:rPr>
          <w:sz w:val="28"/>
          <w:szCs w:val="28"/>
          <w:lang w:val="uk-UA"/>
        </w:rPr>
      </w:pPr>
    </w:p>
    <w:p w:rsidR="001372F4" w:rsidRPr="00EC444B" w:rsidRDefault="001372F4" w:rsidP="001B510D">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372F4" w:rsidRPr="00D5692B" w:rsidRDefault="001372F4" w:rsidP="001B510D">
      <w:pPr>
        <w:jc w:val="both"/>
      </w:pPr>
    </w:p>
    <w:p w:rsidR="001372F4" w:rsidRPr="001B510D" w:rsidRDefault="001372F4"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 </w:t>
      </w:r>
    </w:p>
    <w:sectPr w:rsidR="001372F4" w:rsidRPr="001B510D"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30499"/>
    <w:rsid w:val="000554D1"/>
    <w:rsid w:val="00066F1C"/>
    <w:rsid w:val="0006745D"/>
    <w:rsid w:val="0008636C"/>
    <w:rsid w:val="0009508A"/>
    <w:rsid w:val="000A6258"/>
    <w:rsid w:val="000C7266"/>
    <w:rsid w:val="000E486D"/>
    <w:rsid w:val="00100206"/>
    <w:rsid w:val="00117DA3"/>
    <w:rsid w:val="001222D2"/>
    <w:rsid w:val="001372F4"/>
    <w:rsid w:val="00156E5C"/>
    <w:rsid w:val="001B4BCF"/>
    <w:rsid w:val="001B4F24"/>
    <w:rsid w:val="001B510D"/>
    <w:rsid w:val="001D3E80"/>
    <w:rsid w:val="001D561E"/>
    <w:rsid w:val="001D73D1"/>
    <w:rsid w:val="001E4EB0"/>
    <w:rsid w:val="001E6F25"/>
    <w:rsid w:val="001E796C"/>
    <w:rsid w:val="002057DD"/>
    <w:rsid w:val="00210E70"/>
    <w:rsid w:val="00215BB2"/>
    <w:rsid w:val="00217376"/>
    <w:rsid w:val="0023297D"/>
    <w:rsid w:val="00274DC8"/>
    <w:rsid w:val="00281B5F"/>
    <w:rsid w:val="00295665"/>
    <w:rsid w:val="002A14A2"/>
    <w:rsid w:val="002C186E"/>
    <w:rsid w:val="002F6997"/>
    <w:rsid w:val="00313D99"/>
    <w:rsid w:val="0038726C"/>
    <w:rsid w:val="003B3163"/>
    <w:rsid w:val="003E3CE1"/>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74C06"/>
    <w:rsid w:val="0059684B"/>
    <w:rsid w:val="005A10A9"/>
    <w:rsid w:val="005B5F2C"/>
    <w:rsid w:val="005C5A4C"/>
    <w:rsid w:val="005F611B"/>
    <w:rsid w:val="00607B67"/>
    <w:rsid w:val="00616D2B"/>
    <w:rsid w:val="006351B7"/>
    <w:rsid w:val="0065627C"/>
    <w:rsid w:val="006672BF"/>
    <w:rsid w:val="00667B31"/>
    <w:rsid w:val="006766DD"/>
    <w:rsid w:val="006B2609"/>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1663F"/>
    <w:rsid w:val="00A210CC"/>
    <w:rsid w:val="00A23F9E"/>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348D2"/>
    <w:rsid w:val="00B62AA3"/>
    <w:rsid w:val="00B62B64"/>
    <w:rsid w:val="00B84471"/>
    <w:rsid w:val="00BA69FA"/>
    <w:rsid w:val="00BB1A44"/>
    <w:rsid w:val="00BB3D1E"/>
    <w:rsid w:val="00BE49F9"/>
    <w:rsid w:val="00C01E99"/>
    <w:rsid w:val="00C03223"/>
    <w:rsid w:val="00C473A2"/>
    <w:rsid w:val="00CC0486"/>
    <w:rsid w:val="00CC4686"/>
    <w:rsid w:val="00D1760A"/>
    <w:rsid w:val="00D17CFF"/>
    <w:rsid w:val="00D2010F"/>
    <w:rsid w:val="00D249DB"/>
    <w:rsid w:val="00D55D5C"/>
    <w:rsid w:val="00D5692B"/>
    <w:rsid w:val="00DA6987"/>
    <w:rsid w:val="00DA6BAC"/>
    <w:rsid w:val="00DE435C"/>
    <w:rsid w:val="00DF4B64"/>
    <w:rsid w:val="00DF5499"/>
    <w:rsid w:val="00E201BA"/>
    <w:rsid w:val="00E44052"/>
    <w:rsid w:val="00E47B27"/>
    <w:rsid w:val="00E54709"/>
    <w:rsid w:val="00E62307"/>
    <w:rsid w:val="00E624C8"/>
    <w:rsid w:val="00EC1A21"/>
    <w:rsid w:val="00EC444B"/>
    <w:rsid w:val="00F16C09"/>
    <w:rsid w:val="00F17CC7"/>
    <w:rsid w:val="00F22E4B"/>
    <w:rsid w:val="00F2367C"/>
    <w:rsid w:val="00F47075"/>
    <w:rsid w:val="00F67EDD"/>
    <w:rsid w:val="00F711B0"/>
    <w:rsid w:val="00F74A54"/>
    <w:rsid w:val="00FB053D"/>
    <w:rsid w:val="00FD25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1D3E8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097556584">
      <w:marLeft w:val="0"/>
      <w:marRight w:val="0"/>
      <w:marTop w:val="0"/>
      <w:marBottom w:val="0"/>
      <w:divBdr>
        <w:top w:val="none" w:sz="0" w:space="0" w:color="auto"/>
        <w:left w:val="none" w:sz="0" w:space="0" w:color="auto"/>
        <w:bottom w:val="none" w:sz="0" w:space="0" w:color="auto"/>
        <w:right w:val="none" w:sz="0" w:space="0" w:color="auto"/>
      </w:divBdr>
    </w:div>
    <w:div w:id="1097556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18</Pages>
  <Words>6526</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7</cp:revision>
  <dcterms:created xsi:type="dcterms:W3CDTF">2013-09-24T12:23:00Z</dcterms:created>
  <dcterms:modified xsi:type="dcterms:W3CDTF">2016-06-02T06:34:00Z</dcterms:modified>
</cp:coreProperties>
</file>